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proofErr w:type="gramStart"/>
      <w:r w:rsidRPr="003C19FE">
        <w:t>gevestigd</w:t>
      </w:r>
      <w:proofErr w:type="gramEnd"/>
      <w:r w:rsidRPr="003C19FE">
        <w:t xml:space="preserve">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proofErr w:type="gramStart"/>
      <w:r w:rsidRPr="003C19FE">
        <w:t>gevestigd</w:t>
      </w:r>
      <w:proofErr w:type="gramEnd"/>
      <w:r w:rsidRPr="003C19FE">
        <w:t xml:space="preserve">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proofErr w:type="gramStart"/>
      <w:r w:rsidRPr="003C19FE">
        <w:t>verklaart</w:t>
      </w:r>
      <w:proofErr w:type="gramEnd"/>
      <w:r w:rsidRPr="003C19FE">
        <w:t xml:space="preserve"> (verklaren) zich door ondertekening dezes bereid de opdracht voor:</w:t>
      </w:r>
    </w:p>
    <w:p w:rsidR="00220940" w:rsidRDefault="00220940" w:rsidP="003C19FE"/>
    <w:p w:rsidR="00FD0FAE" w:rsidRDefault="0003220A" w:rsidP="003C19FE">
      <w:pPr>
        <w:rPr>
          <w:b/>
          <w:sz w:val="28"/>
          <w:szCs w:val="28"/>
        </w:rPr>
      </w:pPr>
      <w:r w:rsidRPr="0003220A">
        <w:rPr>
          <w:b/>
          <w:sz w:val="28"/>
          <w:szCs w:val="28"/>
        </w:rPr>
        <w:t xml:space="preserve">Levering zonnepanelen op sportgebouw Sportcentrum </w:t>
      </w:r>
      <w:proofErr w:type="spellStart"/>
      <w:r w:rsidRPr="0003220A">
        <w:rPr>
          <w:b/>
          <w:sz w:val="28"/>
          <w:szCs w:val="28"/>
        </w:rPr>
        <w:t>Caland</w:t>
      </w:r>
      <w:proofErr w:type="spellEnd"/>
    </w:p>
    <w:p w:rsidR="0003220A" w:rsidRDefault="0003220A" w:rsidP="003C19FE"/>
    <w:p w:rsidR="003C19FE" w:rsidRDefault="003C19FE" w:rsidP="003C19FE">
      <w:proofErr w:type="gramStart"/>
      <w:r w:rsidRPr="003C19FE">
        <w:t>uit</w:t>
      </w:r>
      <w:proofErr w:type="gramEnd"/>
      <w:r w:rsidRPr="003C19FE">
        <w:t xml:space="preserve">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letters).</w:t>
      </w:r>
    </w:p>
    <w:p w:rsidR="0003220A" w:rsidRDefault="0003220A" w:rsidP="003C19FE"/>
    <w:p w:rsidR="0003220A" w:rsidRPr="0003220A" w:rsidRDefault="0003220A" w:rsidP="003C19FE">
      <w:pPr>
        <w:rPr>
          <w:i/>
        </w:rPr>
      </w:pPr>
      <w:r w:rsidRPr="0003220A">
        <w:rPr>
          <w:i/>
        </w:rPr>
        <w:t>Bovengenoemd bedrag omvat levering, installatie en onderhoud gedurende 5 jaar</w:t>
      </w:r>
      <w:r w:rsidRPr="0003220A">
        <w:rPr>
          <w:i/>
        </w:rPr>
        <w:t>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  <w:r w:rsidR="0003220A">
        <w:t xml:space="preserve"> </w:t>
      </w:r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>De inschrijver(s) verklaart (verklaren) deze inschrijving te doen overeenkomstig de bepalin</w:t>
      </w:r>
      <w:r w:rsidR="0003220A">
        <w:t xml:space="preserve">gen van </w:t>
      </w:r>
      <w:r>
        <w:t>de Aanbestedingswet</w:t>
      </w:r>
      <w:r w:rsidRPr="003C19FE">
        <w:t xml:space="preserve"> 2012 en met inachtneming van de bepalingen en de gegevens</w:t>
      </w:r>
      <w:r w:rsidR="0003220A">
        <w:t xml:space="preserve"> </w:t>
      </w:r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bookmarkStart w:id="0" w:name="_GoBack"/>
      <w:bookmarkEnd w:id="0"/>
      <w:r w:rsidRPr="003C19FE">
        <w:lastRenderedPageBreak/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</w:t>
      </w:r>
      <w:proofErr w:type="gramStart"/>
      <w:r w:rsidRPr="003C19FE">
        <w:t>handtekening</w:t>
      </w:r>
      <w:proofErr w:type="gramEnd"/>
      <w:r w:rsidRPr="003C19FE">
        <w:t>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</w:t>
      </w:r>
      <w:proofErr w:type="gramStart"/>
      <w:r w:rsidRPr="003C19FE">
        <w:t>handtekening</w:t>
      </w:r>
      <w:proofErr w:type="gramEnd"/>
      <w:r w:rsidRPr="003C19FE">
        <w:t>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03220A">
    <w:pPr>
      <w:pStyle w:val="Koptekst"/>
      <w:rPr>
        <w:sz w:val="18"/>
        <w:szCs w:val="18"/>
      </w:rPr>
    </w:pPr>
    <w:r>
      <w:rPr>
        <w:sz w:val="18"/>
        <w:szCs w:val="18"/>
      </w:rPr>
      <w:t>AI 2022</w:t>
    </w:r>
    <w:r w:rsidR="00A86DE4">
      <w:rPr>
        <w:sz w:val="18"/>
        <w:szCs w:val="18"/>
      </w:rPr>
      <w:t>-000</w:t>
    </w:r>
    <w:r>
      <w:rPr>
        <w:sz w:val="18"/>
        <w:szCs w:val="18"/>
      </w:rPr>
      <w:t>6</w:t>
    </w:r>
    <w:r w:rsidR="00220940" w:rsidRPr="00220940">
      <w:rPr>
        <w:sz w:val="18"/>
        <w:szCs w:val="18"/>
      </w:rPr>
      <w:t xml:space="preserve"> </w:t>
    </w:r>
    <w:r w:rsidRPr="0003220A">
      <w:rPr>
        <w:sz w:val="18"/>
        <w:szCs w:val="18"/>
      </w:rPr>
      <w:t xml:space="preserve">Levering zonnepanelen op sportgebouw Sportcentrum </w:t>
    </w:r>
    <w:proofErr w:type="spellStart"/>
    <w:r w:rsidRPr="0003220A">
      <w:rPr>
        <w:sz w:val="18"/>
        <w:szCs w:val="18"/>
      </w:rPr>
      <w:t>Caland</w:t>
    </w:r>
    <w:proofErr w:type="spellEnd"/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3220A"/>
    <w:rsid w:val="000B46D8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1C3C5"/>
  <w15:docId w15:val="{ECC89ADD-3765-46C5-A2E1-55C2336A3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EFE6D-59E5-4DA7-A00F-1C4AE4C0D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0</TotalTime>
  <Pages>2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Hop, Rende</cp:lastModifiedBy>
  <cp:revision>2</cp:revision>
  <dcterms:created xsi:type="dcterms:W3CDTF">2022-01-12T16:59:00Z</dcterms:created>
  <dcterms:modified xsi:type="dcterms:W3CDTF">2022-01-12T16:59:00Z</dcterms:modified>
</cp:coreProperties>
</file>